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FB2" w:rsidRPr="00486836" w:rsidRDefault="00384FB2" w:rsidP="00384FB2">
      <w:pPr>
        <w:rPr>
          <w:rFonts w:ascii="Montserrat" w:hAnsi="Montserrat" w:cs="Arial"/>
          <w:b/>
          <w:sz w:val="22"/>
          <w:szCs w:val="22"/>
          <w:lang w:val="es-MX"/>
        </w:rPr>
      </w:pPr>
      <w:bookmarkStart w:id="0" w:name="_GoBack"/>
      <w:bookmarkEnd w:id="0"/>
      <w:r w:rsidRPr="00486836">
        <w:rPr>
          <w:rFonts w:ascii="Montserrat" w:hAnsi="Montserrat" w:cs="Arial"/>
          <w:b/>
          <w:sz w:val="22"/>
          <w:szCs w:val="22"/>
          <w:lang w:val="es-MX"/>
        </w:rPr>
        <w:t>Anexo Número 9 (Nueve)</w:t>
      </w:r>
    </w:p>
    <w:p w:rsidR="00384FB2" w:rsidRPr="00486836" w:rsidRDefault="00384FB2" w:rsidP="00384FB2">
      <w:pPr>
        <w:rPr>
          <w:rFonts w:ascii="Montserrat" w:hAnsi="Montserrat" w:cs="Arial"/>
          <w:b/>
          <w:i/>
          <w:sz w:val="22"/>
          <w:szCs w:val="22"/>
          <w:lang w:val="es-MX"/>
        </w:rPr>
      </w:pPr>
      <w:r w:rsidRPr="00486836">
        <w:rPr>
          <w:rFonts w:ascii="Montserrat" w:hAnsi="Montserrat" w:cs="Arial"/>
          <w:b/>
          <w:i/>
          <w:sz w:val="22"/>
          <w:szCs w:val="22"/>
          <w:lang w:val="es-MX"/>
        </w:rPr>
        <w:t>PROPUESTA ECONÓMICA.</w:t>
      </w:r>
    </w:p>
    <w:p w:rsidR="00384FB2" w:rsidRPr="00486836" w:rsidRDefault="00384FB2" w:rsidP="00384FB2">
      <w:pPr>
        <w:rPr>
          <w:rFonts w:ascii="Montserrat" w:hAnsi="Montserrat" w:cs="Arial"/>
          <w:b/>
          <w:sz w:val="22"/>
          <w:szCs w:val="22"/>
          <w:lang w:val="es-MX"/>
        </w:rPr>
      </w:pPr>
    </w:p>
    <w:tbl>
      <w:tblPr>
        <w:tblW w:w="897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2"/>
        <w:gridCol w:w="354"/>
        <w:gridCol w:w="354"/>
        <w:gridCol w:w="354"/>
        <w:gridCol w:w="354"/>
        <w:gridCol w:w="354"/>
      </w:tblGrid>
      <w:tr w:rsidR="00384FB2" w:rsidRPr="00486836" w:rsidTr="00384FB2">
        <w:trPr>
          <w:trHeight w:val="73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  <w:r w:rsidRPr="00486836">
              <w:rPr>
                <w:rFonts w:ascii="Montserrat" w:hAnsi="Montserrat"/>
                <w:sz w:val="20"/>
                <w:lang w:val="es-MX" w:eastAsia="es-MX"/>
              </w:rPr>
              <w:t>DESCRIPCIÓN DE PARTIDA: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b/>
                <w:bCs/>
                <w:sz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  <w:tr w:rsidR="00384FB2" w:rsidRPr="00486836" w:rsidTr="00384FB2">
        <w:trPr>
          <w:trHeight w:val="32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  <w:r w:rsidRPr="00486836">
              <w:rPr>
                <w:rFonts w:ascii="Montserrat" w:hAnsi="Montserrat"/>
                <w:sz w:val="20"/>
                <w:lang w:val="es-MX" w:eastAsia="es-MX"/>
              </w:rPr>
              <w:t>UNIDAD DE INFORMACIÓN: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b/>
                <w:bCs/>
                <w:szCs w:val="24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  <w:tr w:rsidR="00384FB2" w:rsidRPr="00486836" w:rsidTr="00384FB2">
        <w:trPr>
          <w:trHeight w:val="32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  <w:r w:rsidRPr="00486836">
              <w:rPr>
                <w:rFonts w:ascii="Montserrat" w:hAnsi="Montserrat"/>
                <w:sz w:val="20"/>
                <w:lang w:val="es-MX" w:eastAsia="es-MX"/>
              </w:rPr>
              <w:t>CENTRO DE COSTOS: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b/>
                <w:bCs/>
                <w:szCs w:val="24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</w:tbl>
    <w:p w:rsidR="00384FB2" w:rsidRPr="00486836" w:rsidRDefault="00384FB2" w:rsidP="00384FB2">
      <w:pPr>
        <w:rPr>
          <w:rFonts w:ascii="Montserrat" w:hAnsi="Montserrat" w:cs="Arial"/>
          <w:b/>
          <w:sz w:val="22"/>
          <w:szCs w:val="22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1489"/>
        <w:gridCol w:w="1088"/>
        <w:gridCol w:w="1085"/>
        <w:gridCol w:w="1241"/>
        <w:gridCol w:w="2236"/>
        <w:gridCol w:w="1235"/>
      </w:tblGrid>
      <w:tr w:rsidR="00384FB2" w:rsidRPr="00486836" w:rsidTr="000E1130">
        <w:trPr>
          <w:trHeight w:val="330"/>
        </w:trPr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0"/>
                <w:lang w:val="es-MX" w:eastAsia="es-MX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b/>
                <w:bCs/>
                <w:szCs w:val="24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sz w:val="20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right"/>
              <w:rPr>
                <w:rFonts w:ascii="Montserrat" w:hAnsi="Montserrat"/>
                <w:b/>
                <w:bCs/>
                <w:color w:val="000000"/>
                <w:sz w:val="20"/>
                <w:lang w:val="es-MX" w:eastAsia="es-MX"/>
              </w:rPr>
            </w:pPr>
          </w:p>
        </w:tc>
      </w:tr>
      <w:tr w:rsidR="00384FB2" w:rsidRPr="00486836" w:rsidTr="0079105A">
        <w:trPr>
          <w:trHeight w:val="32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NO.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CONCEPTO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NOTAS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UNIDAD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4"/>
                <w:szCs w:val="14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4"/>
                <w:szCs w:val="14"/>
                <w:lang w:val="es-MX" w:eastAsia="es-MX"/>
              </w:rPr>
              <w:t>CANTIDAD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PRECIO UNITARIO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16"/>
                <w:szCs w:val="16"/>
                <w:lang w:val="es-MX" w:eastAsia="es-MX"/>
              </w:rPr>
              <w:t>IMPORTE</w:t>
            </w:r>
          </w:p>
        </w:tc>
      </w:tr>
      <w:tr w:rsidR="00384FB2" w:rsidRPr="00486836" w:rsidTr="000E1130">
        <w:trPr>
          <w:trHeight w:val="111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</w:tr>
      <w:tr w:rsidR="00384FB2" w:rsidRPr="00486836" w:rsidTr="000E1130">
        <w:trPr>
          <w:trHeight w:val="30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  <w:tc>
          <w:tcPr>
            <w:tcW w:w="14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SUBTOTAL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  <w:tr w:rsidR="00384FB2" w:rsidRPr="00486836" w:rsidTr="000E1130">
        <w:trPr>
          <w:trHeight w:val="30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I.V.A.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  <w:tr w:rsidR="00384FB2" w:rsidRPr="00486836" w:rsidTr="000E1130">
        <w:trPr>
          <w:trHeight w:val="30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sz w:val="20"/>
                <w:lang w:val="es-MX" w:eastAsia="es-MX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color w:val="000000"/>
                <w:sz w:val="20"/>
                <w:lang w:val="es-MX" w:eastAsia="es-MX"/>
              </w:rPr>
            </w:pP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b/>
                <w:bCs/>
                <w:sz w:val="20"/>
                <w:lang w:val="es-MX" w:eastAsia="es-MX"/>
              </w:rPr>
              <w:t>TOTAL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FB2" w:rsidRPr="00486836" w:rsidRDefault="00384FB2" w:rsidP="000E1130">
            <w:pPr>
              <w:suppressAutoHyphens w:val="0"/>
              <w:jc w:val="center"/>
              <w:rPr>
                <w:rFonts w:ascii="Montserrat" w:hAnsi="Montserrat" w:cs="Arial"/>
                <w:sz w:val="20"/>
                <w:lang w:val="es-MX" w:eastAsia="es-MX"/>
              </w:rPr>
            </w:pPr>
            <w:r w:rsidRPr="00486836">
              <w:rPr>
                <w:rFonts w:ascii="Montserrat" w:hAnsi="Montserrat" w:cs="Arial"/>
                <w:sz w:val="20"/>
                <w:lang w:val="es-MX" w:eastAsia="es-MX"/>
              </w:rPr>
              <w:t> </w:t>
            </w:r>
          </w:p>
        </w:tc>
      </w:tr>
    </w:tbl>
    <w:p w:rsidR="00384FB2" w:rsidRPr="00486836" w:rsidRDefault="00384FB2" w:rsidP="00384FB2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  <w:r w:rsidRPr="00486836">
        <w:rPr>
          <w:rFonts w:ascii="Montserrat" w:hAnsi="Montserrat" w:cs="Calibri"/>
          <w:sz w:val="22"/>
          <w:szCs w:val="22"/>
          <w:lang w:val="es-ES_tradnl"/>
        </w:rPr>
        <w:t>A T E N T A M E N TE</w:t>
      </w: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</w:rPr>
      </w:pPr>
      <w:r w:rsidRPr="00486836">
        <w:rPr>
          <w:rFonts w:ascii="Montserrat" w:hAnsi="Montserrat" w:cs="Calibri"/>
          <w:sz w:val="22"/>
          <w:szCs w:val="22"/>
        </w:rPr>
        <w:t>NOMBRE Y FIRMA</w:t>
      </w: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</w:rPr>
      </w:pP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</w:rPr>
      </w:pPr>
      <w:r w:rsidRPr="00486836">
        <w:rPr>
          <w:rFonts w:ascii="Montserrat" w:hAnsi="Montserrat" w:cs="Calibri"/>
          <w:sz w:val="22"/>
          <w:szCs w:val="22"/>
        </w:rPr>
        <w:t>_______________________________________________________________</w:t>
      </w:r>
    </w:p>
    <w:p w:rsidR="00384FB2" w:rsidRPr="00486836" w:rsidRDefault="00384FB2" w:rsidP="00384FB2">
      <w:pPr>
        <w:jc w:val="center"/>
        <w:rPr>
          <w:rFonts w:ascii="Montserrat" w:hAnsi="Montserrat" w:cs="Calibri"/>
          <w:sz w:val="22"/>
          <w:szCs w:val="22"/>
        </w:rPr>
      </w:pPr>
      <w:r w:rsidRPr="00486836">
        <w:rPr>
          <w:rFonts w:ascii="Montserrat" w:hAnsi="Montserrat" w:cs="Calibri"/>
          <w:sz w:val="22"/>
          <w:szCs w:val="22"/>
        </w:rPr>
        <w:t xml:space="preserve">DEL REPRESENTANTE LEGAL DE </w:t>
      </w:r>
      <w:smartTag w:uri="urn:schemas-microsoft-com:office:smarttags" w:element="PersonName">
        <w:smartTagPr>
          <w:attr w:name="ProductID" w:val="LA EMPRESA LICITANTE"/>
        </w:smartTagPr>
        <w:r w:rsidRPr="00486836">
          <w:rPr>
            <w:rFonts w:ascii="Montserrat" w:hAnsi="Montserrat" w:cs="Calibri"/>
            <w:sz w:val="22"/>
            <w:szCs w:val="22"/>
          </w:rPr>
          <w:t>LA EMPRESA LICITANTE</w:t>
        </w:r>
      </w:smartTag>
    </w:p>
    <w:p w:rsidR="00384FB2" w:rsidRPr="00486836" w:rsidRDefault="00384FB2" w:rsidP="00384FB2">
      <w:pPr>
        <w:rPr>
          <w:rFonts w:ascii="Montserrat" w:hAnsi="Montserrat" w:cs="Arial"/>
          <w:b/>
          <w:sz w:val="20"/>
        </w:rPr>
      </w:pPr>
    </w:p>
    <w:p w:rsidR="00384FB2" w:rsidRPr="00486836" w:rsidRDefault="00384FB2" w:rsidP="00384FB2">
      <w:pPr>
        <w:pStyle w:val="Piedepgina"/>
        <w:rPr>
          <w:rFonts w:ascii="Montserrat" w:hAnsi="Montserrat" w:cs="Arial"/>
        </w:rPr>
      </w:pPr>
    </w:p>
    <w:p w:rsidR="00384FB2" w:rsidRPr="00486836" w:rsidRDefault="00384FB2" w:rsidP="00384FB2">
      <w:pPr>
        <w:jc w:val="both"/>
        <w:rPr>
          <w:rFonts w:ascii="Montserrat" w:hAnsi="Montserrat" w:cs="Arial"/>
          <w:b/>
          <w:bCs/>
          <w:sz w:val="20"/>
        </w:rPr>
      </w:pPr>
      <w:r w:rsidRPr="00486836">
        <w:rPr>
          <w:rFonts w:ascii="Montserrat" w:hAnsi="Montserrat" w:cs="Arial"/>
          <w:b/>
          <w:bCs/>
          <w:sz w:val="20"/>
        </w:rPr>
        <w:t xml:space="preserve">EXPRESAR EN LETRA EL PRECIO TOTAL DE LA PROPOSICION Y QUE LOS PRECIOS OFERTADOS SERAN FIJOS DURANTE </w:t>
      </w:r>
      <w:smartTag w:uri="urn:schemas-microsoft-com:office:smarttags" w:element="PersonName">
        <w:smartTagPr>
          <w:attr w:name="ProductID" w:val="LA VIGENCIA DEL"/>
        </w:smartTagPr>
        <w:r w:rsidRPr="00486836">
          <w:rPr>
            <w:rFonts w:ascii="Montserrat" w:hAnsi="Montserrat" w:cs="Arial"/>
            <w:b/>
            <w:bCs/>
            <w:sz w:val="20"/>
          </w:rPr>
          <w:t>LA VIGENCIA DEL</w:t>
        </w:r>
      </w:smartTag>
      <w:r w:rsidRPr="00486836">
        <w:rPr>
          <w:rFonts w:ascii="Montserrat" w:hAnsi="Montserrat" w:cs="Arial"/>
          <w:b/>
          <w:bCs/>
          <w:sz w:val="20"/>
        </w:rPr>
        <w:t xml:space="preserve"> CONTRATO.</w:t>
      </w:r>
    </w:p>
    <w:p w:rsidR="00384FB2" w:rsidRPr="00486836" w:rsidRDefault="00384FB2" w:rsidP="00384FB2">
      <w:pPr>
        <w:rPr>
          <w:rFonts w:ascii="Montserrat" w:hAnsi="Montserrat" w:cs="Arial"/>
          <w:b/>
          <w:bCs/>
          <w:sz w:val="22"/>
          <w:szCs w:val="22"/>
        </w:rPr>
      </w:pPr>
    </w:p>
    <w:p w:rsidR="00384FB2" w:rsidRPr="00486836" w:rsidRDefault="00384FB2" w:rsidP="00384FB2">
      <w:pPr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384FB2" w:rsidRPr="00486836" w:rsidRDefault="00384FB2" w:rsidP="00384FB2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8F35D0" w:rsidRPr="00486836" w:rsidRDefault="008F35D0" w:rsidP="00384FB2">
      <w:pPr>
        <w:rPr>
          <w:rFonts w:ascii="Montserrat" w:hAnsi="Montserrat" w:cs="Arial"/>
          <w:b/>
          <w:sz w:val="22"/>
          <w:szCs w:val="22"/>
          <w:lang w:val="es-MX"/>
        </w:rPr>
      </w:pPr>
    </w:p>
    <w:sectPr w:rsidR="008F35D0" w:rsidRPr="00486836" w:rsidSect="001A5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843" w:rsidRDefault="00C61843" w:rsidP="00A723C8">
      <w:r>
        <w:separator/>
      </w:r>
    </w:p>
  </w:endnote>
  <w:endnote w:type="continuationSeparator" w:id="0">
    <w:p w:rsidR="00C61843" w:rsidRDefault="00C61843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843" w:rsidRDefault="00C61843" w:rsidP="00A723C8">
      <w:r>
        <w:separator/>
      </w:r>
    </w:p>
  </w:footnote>
  <w:footnote w:type="continuationSeparator" w:id="0">
    <w:p w:rsidR="00C61843" w:rsidRDefault="00C61843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E7E6BCA" wp14:editId="72F9F21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8F754" wp14:editId="2DC53A57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F1FD7"/>
    <w:rsid w:val="001F3D48"/>
    <w:rsid w:val="0023012D"/>
    <w:rsid w:val="002C6772"/>
    <w:rsid w:val="003607C9"/>
    <w:rsid w:val="00384FB2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A31BD"/>
    <w:rsid w:val="005B1D90"/>
    <w:rsid w:val="00616507"/>
    <w:rsid w:val="006319D1"/>
    <w:rsid w:val="0064189C"/>
    <w:rsid w:val="006663FB"/>
    <w:rsid w:val="006855DC"/>
    <w:rsid w:val="006900DF"/>
    <w:rsid w:val="00696067"/>
    <w:rsid w:val="00696BBB"/>
    <w:rsid w:val="006D310E"/>
    <w:rsid w:val="00745CD7"/>
    <w:rsid w:val="00775051"/>
    <w:rsid w:val="0079105A"/>
    <w:rsid w:val="00802ABD"/>
    <w:rsid w:val="008121F1"/>
    <w:rsid w:val="0085547C"/>
    <w:rsid w:val="00867580"/>
    <w:rsid w:val="008760A3"/>
    <w:rsid w:val="008D4E3A"/>
    <w:rsid w:val="008E3E93"/>
    <w:rsid w:val="008F35D0"/>
    <w:rsid w:val="009167C0"/>
    <w:rsid w:val="0094417C"/>
    <w:rsid w:val="0095375A"/>
    <w:rsid w:val="00957721"/>
    <w:rsid w:val="009613AD"/>
    <w:rsid w:val="009B4599"/>
    <w:rsid w:val="009F7B24"/>
    <w:rsid w:val="00A23CF2"/>
    <w:rsid w:val="00A2740F"/>
    <w:rsid w:val="00A40D40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61843"/>
    <w:rsid w:val="00C905AF"/>
    <w:rsid w:val="00CA0788"/>
    <w:rsid w:val="00CC04D8"/>
    <w:rsid w:val="00CE3780"/>
    <w:rsid w:val="00E313EA"/>
    <w:rsid w:val="00EF0A5B"/>
    <w:rsid w:val="00F12AE6"/>
    <w:rsid w:val="00F1739B"/>
    <w:rsid w:val="00F337E5"/>
    <w:rsid w:val="00F3788B"/>
    <w:rsid w:val="00F46F0E"/>
    <w:rsid w:val="00F90CC8"/>
    <w:rsid w:val="00FC22B1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4F3B2-7D5E-43DA-934F-E3ABD5539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8</cp:revision>
  <cp:lastPrinted>2022-10-05T19:23:00Z</cp:lastPrinted>
  <dcterms:created xsi:type="dcterms:W3CDTF">2020-09-23T21:35:00Z</dcterms:created>
  <dcterms:modified xsi:type="dcterms:W3CDTF">2022-10-05T19:24:00Z</dcterms:modified>
</cp:coreProperties>
</file>